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Ganzes Geschoss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07513396" name="019f126a-5e7f-7b93-b0a0-188a4fb6a1c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2257265" name="019f126a-5e7f-7b93-b0a0-188a4fb6a1c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EG-DG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42725976" name="019f126f-29a6-7289-a077-b8f8afdef28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834519" name="019f126f-29a6-7289-a077-b8f8afdef28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Ganzes Geschoss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340949978" name="019f1911-4ce2-78c7-a26c-8986317527c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4706840" name="019f1911-4ce2-78c7-a26c-8986317527c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699457226" name="019f1922-ac35-7575-8bc7-f3662b3331c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9226407" name="019f1922-ac35-7575-8bc7-f3662b3331c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Dachgeschoss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759484140" name="019f1918-34b8-7c21-9578-384813365c6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7530030" name="019f1918-34b8-7c21-9578-384813365c6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EG-DG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917698388" name="019f1919-bf3e-74c3-8aa4-bf95f2999a5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8679716" name="019f1919-bf3e-74c3-8aa4-bf95f2999a5b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EG-DG</w:t>
            </w:r>
          </w:p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101705030" name="019f191a-9fab-77d4-8c44-5c3bbb70b04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4195073" name="019f191a-9fab-77d4-8c44-5c3bbb70b04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400990134" name="019f191f-39f3-7ed4-86ca-59d978849ac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0913832" name="019f191f-39f3-7ed4-86ca-59d978849acc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552500075" name="019f1925-d443-7eac-a06d-99feb62efa8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9810226" name="019f1925-d443-7eac-a06d-99feb62efa87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5830773" name="019f1927-d04a-7fcb-a521-cb2e4b28c83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5237745" name="019f1927-d04a-7fcb-a521-cb2e4b28c83f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Kinderzimmer </w:t>
            </w:r>
          </w:p>
          <w:p>
            <w:pPr>
              <w:spacing w:before="0" w:after="0" w:line="240" w:lineRule="auto"/>
            </w:pPr>
            <w:r>
              <w:t>OG.1</w:t>
            </w:r>
          </w:p>
          <w:p>
            <w:pPr>
              <w:spacing w:before="0" w:after="0" w:line="240" w:lineRule="auto"/>
            </w:pPr>
            <w:r>
              <w:t>Schrank </w:t>
            </w:r>
          </w:p>
        </w:tc>
        <w:tc>
          <w:p>
            <w:pPr>
              <w:spacing w:before="0" w:after="0" w:line="240" w:lineRule="auto"/>
            </w:pPr>
            <w:r>
              <w:t>Schrank </w:t>
            </w:r>
          </w:p>
        </w:tc>
        <w:tc>
          <w:p>
            <w:pPr>
              <w:spacing w:before="0" w:after="0" w:line="240" w:lineRule="auto"/>
            </w:pPr>
            <w:r>
              <w:t>Asbest Staub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59471401" name="019fcd3e-0f1c-7f47-90a2-4474e010396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8013984" name="019fcd3e-0f1c-7f47-90a2-4474e010396e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Büro</w:t>
            </w:r>
          </w:p>
          <w:p>
            <w:pPr>
              <w:spacing w:before="0" w:after="0" w:line="240" w:lineRule="auto"/>
            </w:pPr>
            <w:r>
              <w:t>UG.1</w:t>
            </w:r>
          </w:p>
          <w:p>
            <w:pPr>
              <w:spacing w:before="0" w:after="0" w:line="240" w:lineRule="auto"/>
            </w:pPr>
            <w:r>
              <w:t>Schrank </w:t>
            </w:r>
          </w:p>
        </w:tc>
        <w:tc>
          <w:p>
            <w:pPr>
              <w:spacing w:before="0" w:after="0" w:line="240" w:lineRule="auto"/>
            </w:pPr>
            <w:r>
              <w:t>Schrank </w:t>
            </w:r>
          </w:p>
        </w:tc>
        <w:tc>
          <w:p>
            <w:pPr>
              <w:spacing w:before="0" w:after="0" w:line="240" w:lineRule="auto"/>
            </w:pPr>
            <w:r>
              <w:t>Asbest Staub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80053399" name="019fcd48-8e67-70dd-8890-786f37ab1a6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6821845" name="019fcd48-8e67-70dd-8890-786f37ab1a64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Elternzimmer </w:t>
            </w:r>
          </w:p>
          <w:p>
            <w:pPr>
              <w:spacing w:before="0" w:after="0" w:line="240" w:lineRule="auto"/>
            </w:pPr>
            <w:r>
              <w:t>OG.1</w:t>
            </w:r>
          </w:p>
          <w:p>
            <w:pPr>
              <w:spacing w:before="0" w:after="0" w:line="240" w:lineRule="auto"/>
            </w:pPr>
            <w:r>
              <w:t>Fenstersims </w:t>
            </w:r>
          </w:p>
        </w:tc>
        <w:tc>
          <w:p>
            <w:pPr>
              <w:spacing w:before="0" w:after="0" w:line="240" w:lineRule="auto"/>
            </w:pPr>
            <w:r>
              <w:t>Fenstersims</w:t>
            </w:r>
          </w:p>
        </w:tc>
        <w:tc>
          <w:p>
            <w:pPr>
              <w:spacing w:before="0" w:after="0" w:line="240" w:lineRule="auto"/>
            </w:pPr>
            <w:r>
              <w:t>Asbest Staub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19238"/>
                  <wp:effectExtent l="0" t="0" r="0" b="0"/>
                  <wp:docPr id="232633579" name="019fcd83-2cdc-7f95-9682-64f0b77e932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9630053" name="019fcd83-2cdc-7f95-9682-64f0b77e9322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19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Arbeitsfläche </w:t>
            </w:r>
          </w:p>
        </w:tc>
        <w:tc>
          <w:p>
            <w:pPr>
              <w:spacing w:before="0" w:after="0" w:line="240" w:lineRule="auto"/>
            </w:pPr>
            <w:r>
              <w:t>Arbeitsfläche </w:t>
            </w:r>
          </w:p>
        </w:tc>
        <w:tc>
          <w:p>
            <w:pPr>
              <w:spacing w:before="0" w:after="0" w:line="240" w:lineRule="auto"/>
            </w:pPr>
            <w:r>
              <w:t>Asbest Staub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01139962" name="019fcd45-ffde-7c24-bd36-c052aeee131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3555731" name="019fcd45-ffde-7c24-bd36-c052aeee1313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UG.2</w:t>
            </w:r>
          </w:p>
          <w:p>
            <w:pPr>
              <w:spacing w:before="0" w:after="0" w:line="240" w:lineRule="auto"/>
            </w:pPr>
            <w:r>
              <w:t>Kommode </w:t>
            </w:r>
          </w:p>
        </w:tc>
        <w:tc>
          <w:p>
            <w:pPr>
              <w:spacing w:before="0" w:after="0" w:line="240" w:lineRule="auto"/>
            </w:pPr>
            <w:r>
              <w:t>Kommode </w:t>
            </w:r>
          </w:p>
        </w:tc>
        <w:tc>
          <w:p>
            <w:pPr>
              <w:spacing w:before="0" w:after="0" w:line="240" w:lineRule="auto"/>
            </w:pPr>
            <w:r>
              <w:t>Asbest Staub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94506907" name="019fcd4b-52b3-769d-85fa-bedba250aba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8940410" name="019fcd4b-52b3-769d-85fa-bedba250aba0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Hirzenweidstrasse 1, Zufikon 5621</w:t>
          </w:r>
        </w:p>
        <w:p>
          <w:pPr>
            <w:spacing w:before="0" w:after="0"/>
          </w:pPr>
          <w:r>
            <w:t>DN 1014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footer.xml" Type="http://schemas.openxmlformats.org/officeDocument/2006/relationships/footer" Id="rId1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